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85C" w:rsidRPr="00FD0FAE" w:rsidRDefault="00F12D1C" w:rsidP="0006485C">
      <w:pPr>
        <w:pageBreakBefore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Bijlage 1</w:t>
      </w:r>
      <w:r w:rsidR="0006485C">
        <w:rPr>
          <w:b/>
          <w:bCs/>
          <w:sz w:val="40"/>
          <w:szCs w:val="40"/>
        </w:rPr>
        <w:t xml:space="preserve">. </w:t>
      </w:r>
      <w:bookmarkStart w:id="0" w:name="_GoBack"/>
      <w:r w:rsidR="0006485C">
        <w:rPr>
          <w:b/>
          <w:bCs/>
          <w:sz w:val="40"/>
          <w:szCs w:val="40"/>
        </w:rPr>
        <w:t>Inschrijving</w:t>
      </w:r>
      <w:r w:rsidR="00FF4ECC">
        <w:rPr>
          <w:b/>
          <w:bCs/>
          <w:sz w:val="40"/>
          <w:szCs w:val="40"/>
        </w:rPr>
        <w:t>s</w:t>
      </w:r>
      <w:r w:rsidR="0006485C" w:rsidRPr="00FD0FAE">
        <w:rPr>
          <w:b/>
          <w:bCs/>
          <w:sz w:val="40"/>
          <w:szCs w:val="40"/>
        </w:rPr>
        <w:t>biljet</w:t>
      </w:r>
      <w:r w:rsidR="00FF4ECC">
        <w:rPr>
          <w:b/>
          <w:bCs/>
          <w:sz w:val="40"/>
          <w:szCs w:val="40"/>
        </w:rPr>
        <w:t xml:space="preserve"> met inschrijvingsprijzen</w:t>
      </w:r>
    </w:p>
    <w:bookmarkEnd w:id="0"/>
    <w:p w:rsidR="0006485C" w:rsidRDefault="0006485C" w:rsidP="0006485C"/>
    <w:p w:rsidR="0006485C" w:rsidRPr="003C19FE" w:rsidRDefault="0006485C" w:rsidP="0006485C">
      <w:r w:rsidRPr="003C19FE">
        <w:t>De</w:t>
      </w:r>
      <w:r>
        <w:t xml:space="preserve"> hierna te noemen Inschrijver</w:t>
      </w:r>
      <w:r w:rsidRPr="003C19FE">
        <w:t>:</w:t>
      </w:r>
    </w:p>
    <w:p w:rsidR="0006485C" w:rsidRDefault="0006485C" w:rsidP="0006485C">
      <w:r w:rsidRPr="003C19FE">
        <w:t xml:space="preserve"> _____________________________________________ </w:t>
      </w:r>
    </w:p>
    <w:p w:rsidR="0006485C" w:rsidRDefault="0006485C" w:rsidP="0006485C">
      <w:r w:rsidRPr="003C19FE">
        <w:t xml:space="preserve">gevestigd te: _______________________________________ </w:t>
      </w:r>
    </w:p>
    <w:p w:rsidR="0006485C" w:rsidRPr="003C19FE" w:rsidRDefault="0006485C" w:rsidP="0006485C">
      <w:r w:rsidRPr="003C19FE">
        <w:t>KVK-nummer ______________________________</w:t>
      </w:r>
    </w:p>
    <w:p w:rsidR="0006485C" w:rsidRDefault="0006485C" w:rsidP="0006485C">
      <w:pPr>
        <w:rPr>
          <w:i/>
        </w:rPr>
      </w:pPr>
      <w:r w:rsidRPr="00FD0FAE">
        <w:rPr>
          <w:i/>
        </w:rPr>
        <w:t xml:space="preserve"> (Bij een natuurlijk persoon naam en voornamen voluit, bij een rechtspersoon de statutaire naam; bij een natuurlijk persoon </w:t>
      </w:r>
      <w:r>
        <w:rPr>
          <w:i/>
        </w:rPr>
        <w:t xml:space="preserve">het adres, de postcode en </w:t>
      </w:r>
      <w:r w:rsidRPr="00FD0FAE">
        <w:rPr>
          <w:i/>
        </w:rPr>
        <w:t xml:space="preserve">de woonplaats, bij een rechtspersoon </w:t>
      </w:r>
      <w:r>
        <w:rPr>
          <w:i/>
        </w:rPr>
        <w:t xml:space="preserve">het adres, de postcode en </w:t>
      </w:r>
      <w:r w:rsidRPr="00FD0FAE">
        <w:rPr>
          <w:i/>
        </w:rPr>
        <w:t>de vestigingsplaats)</w:t>
      </w:r>
    </w:p>
    <w:p w:rsidR="0006485C" w:rsidRPr="00FD0FAE" w:rsidRDefault="0006485C" w:rsidP="0006485C">
      <w:pPr>
        <w:rPr>
          <w:i/>
        </w:rPr>
      </w:pPr>
    </w:p>
    <w:p w:rsidR="00901C49" w:rsidRDefault="0006485C" w:rsidP="0006485C">
      <w:r>
        <w:t xml:space="preserve">verklaart </w:t>
      </w:r>
      <w:r w:rsidRPr="003C19FE">
        <w:t>zich door ondertekenin</w:t>
      </w:r>
      <w:r>
        <w:t xml:space="preserve">g dezes bereid de opdracht voor trekproeven </w:t>
      </w:r>
      <w:r w:rsidR="00CE3C2F">
        <w:t xml:space="preserve">per perceel </w:t>
      </w:r>
      <w:r w:rsidRPr="003C19FE">
        <w:t>uit te voeren voor een bedrag, de omzetbe</w:t>
      </w:r>
      <w:r>
        <w:t>lasting daarin niet inbegrepen, v</w:t>
      </w:r>
      <w:r w:rsidRPr="003C19FE">
        <w:t>an</w:t>
      </w:r>
      <w:r>
        <w:t xml:space="preserve"> </w:t>
      </w:r>
    </w:p>
    <w:p w:rsidR="00901C49" w:rsidRDefault="00901C49" w:rsidP="0006485C"/>
    <w:p w:rsidR="00FF4ECC" w:rsidRPr="00FF4ECC" w:rsidRDefault="00FF4ECC" w:rsidP="0006485C">
      <w:pPr>
        <w:rPr>
          <w:b/>
          <w:u w:val="single"/>
        </w:rPr>
      </w:pPr>
      <w:r w:rsidRPr="00FF4ECC">
        <w:rPr>
          <w:b/>
          <w:u w:val="single"/>
        </w:rPr>
        <w:t>Inschrijvingsprijzen</w:t>
      </w:r>
    </w:p>
    <w:p w:rsidR="0006485C" w:rsidRDefault="00901C49" w:rsidP="00901C49">
      <w:pPr>
        <w:pStyle w:val="Lijstalinea"/>
        <w:numPr>
          <w:ilvl w:val="0"/>
          <w:numId w:val="27"/>
        </w:numPr>
      </w:pPr>
      <w:r>
        <w:t xml:space="preserve">1-4 trekproeven  </w:t>
      </w:r>
      <w:r>
        <w:tab/>
      </w:r>
      <w:r w:rsidR="0006485C">
        <w:t xml:space="preserve">€ </w:t>
      </w:r>
      <w:r>
        <w:t xml:space="preserve">……………….. </w:t>
      </w:r>
      <w:r w:rsidR="0006485C">
        <w:t>,- zegge:</w:t>
      </w:r>
      <w:r>
        <w:t xml:space="preserve">  ………… </w:t>
      </w:r>
      <w:r w:rsidR="0006485C">
        <w:t xml:space="preserve">euro. </w:t>
      </w:r>
    </w:p>
    <w:p w:rsidR="00901C49" w:rsidRDefault="00901C49" w:rsidP="00901C49">
      <w:pPr>
        <w:pStyle w:val="Lijstalinea"/>
        <w:numPr>
          <w:ilvl w:val="0"/>
          <w:numId w:val="27"/>
        </w:numPr>
      </w:pPr>
      <w:r>
        <w:t xml:space="preserve">5 en meer trekproeven </w:t>
      </w:r>
      <w:r>
        <w:tab/>
        <w:t>€ ……………….. ,- zegge:  ………… euro.</w:t>
      </w:r>
    </w:p>
    <w:p w:rsidR="0006485C" w:rsidRDefault="00BF7D50" w:rsidP="0006485C">
      <w:r>
        <w:t>Tarieven liggen tussen in de staffel genoemde bedragen.</w:t>
      </w:r>
      <w:r w:rsidR="00FF4ECC">
        <w:t xml:space="preserve"> </w:t>
      </w:r>
    </w:p>
    <w:p w:rsidR="00FF4ECC" w:rsidRDefault="00FF4ECC" w:rsidP="0006485C"/>
    <w:p w:rsidR="00901C49" w:rsidRDefault="00901C49" w:rsidP="0006485C"/>
    <w:p w:rsidR="0006485C" w:rsidRPr="004741C2" w:rsidRDefault="0006485C" w:rsidP="0006485C">
      <w:pPr>
        <w:rPr>
          <w:b/>
          <w:u w:val="single"/>
        </w:rPr>
      </w:pPr>
      <w:r w:rsidRPr="004741C2">
        <w:rPr>
          <w:b/>
          <w:u w:val="single"/>
        </w:rPr>
        <w:t>Voorkeursvolgorde percelen:</w:t>
      </w:r>
    </w:p>
    <w:p w:rsidR="0006485C" w:rsidRDefault="0006485C" w:rsidP="0006485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22"/>
        <w:gridCol w:w="4150"/>
      </w:tblGrid>
      <w:tr w:rsidR="0006485C" w:rsidRPr="004741C2" w:rsidTr="00903F43">
        <w:tc>
          <w:tcPr>
            <w:tcW w:w="4322" w:type="dxa"/>
          </w:tcPr>
          <w:p w:rsidR="0006485C" w:rsidRPr="004741C2" w:rsidRDefault="0006485C" w:rsidP="00903F43">
            <w:pPr>
              <w:jc w:val="center"/>
              <w:rPr>
                <w:b/>
              </w:rPr>
            </w:pPr>
            <w:r w:rsidRPr="004741C2">
              <w:rPr>
                <w:b/>
              </w:rPr>
              <w:t>Voorkeurspositie perceel</w:t>
            </w:r>
          </w:p>
        </w:tc>
        <w:tc>
          <w:tcPr>
            <w:tcW w:w="4150" w:type="dxa"/>
          </w:tcPr>
          <w:p w:rsidR="0006485C" w:rsidRPr="004741C2" w:rsidRDefault="0006485C" w:rsidP="00903F43">
            <w:pPr>
              <w:jc w:val="center"/>
              <w:rPr>
                <w:b/>
              </w:rPr>
            </w:pPr>
            <w:r>
              <w:rPr>
                <w:b/>
              </w:rPr>
              <w:t>Perceel (1 of 2</w:t>
            </w:r>
            <w:r w:rsidRPr="004741C2">
              <w:rPr>
                <w:b/>
              </w:rPr>
              <w:t>)</w:t>
            </w:r>
          </w:p>
        </w:tc>
      </w:tr>
      <w:tr w:rsidR="0006485C" w:rsidTr="00903F43">
        <w:tc>
          <w:tcPr>
            <w:tcW w:w="4322" w:type="dxa"/>
          </w:tcPr>
          <w:p w:rsidR="0006485C" w:rsidRDefault="0006485C" w:rsidP="00903F43">
            <w:r>
              <w:t>Nr. 1</w:t>
            </w:r>
          </w:p>
        </w:tc>
        <w:tc>
          <w:tcPr>
            <w:tcW w:w="4150" w:type="dxa"/>
            <w:shd w:val="clear" w:color="auto" w:fill="auto"/>
          </w:tcPr>
          <w:p w:rsidR="0006485C" w:rsidRPr="00A1534B" w:rsidRDefault="0006485C" w:rsidP="00903F43">
            <w:pPr>
              <w:jc w:val="center"/>
            </w:pPr>
            <w:r w:rsidRPr="00A1534B">
              <w:t>..</w:t>
            </w:r>
          </w:p>
        </w:tc>
      </w:tr>
      <w:tr w:rsidR="0006485C" w:rsidTr="00903F43">
        <w:tc>
          <w:tcPr>
            <w:tcW w:w="4322" w:type="dxa"/>
          </w:tcPr>
          <w:p w:rsidR="0006485C" w:rsidRDefault="0006485C" w:rsidP="00903F43">
            <w:r>
              <w:t>Nr. 2</w:t>
            </w:r>
          </w:p>
        </w:tc>
        <w:tc>
          <w:tcPr>
            <w:tcW w:w="4150" w:type="dxa"/>
            <w:shd w:val="clear" w:color="auto" w:fill="auto"/>
          </w:tcPr>
          <w:p w:rsidR="0006485C" w:rsidRPr="00A1534B" w:rsidRDefault="0006485C" w:rsidP="00903F43">
            <w:pPr>
              <w:jc w:val="center"/>
            </w:pPr>
            <w:r w:rsidRPr="00A1534B">
              <w:t>..</w:t>
            </w:r>
          </w:p>
        </w:tc>
      </w:tr>
    </w:tbl>
    <w:p w:rsidR="0006485C" w:rsidRDefault="0006485C" w:rsidP="0006485C"/>
    <w:p w:rsidR="0006485C" w:rsidRPr="003C19FE" w:rsidRDefault="0006485C" w:rsidP="0006485C">
      <w:r>
        <w:t xml:space="preserve">De Inschrijver verklaart </w:t>
      </w:r>
      <w:r w:rsidRPr="003C19FE">
        <w:t xml:space="preserve">deze </w:t>
      </w:r>
      <w:r>
        <w:t>Inschrijving</w:t>
      </w:r>
      <w:r w:rsidRPr="003C19FE">
        <w:t xml:space="preserve"> te doen met inachtneming van de bepalingen en de gegevens</w:t>
      </w:r>
      <w:r>
        <w:t xml:space="preserve"> </w:t>
      </w:r>
      <w:r w:rsidRPr="003C19FE">
        <w:t xml:space="preserve">zoals deze zijn omschreven in de voor de </w:t>
      </w:r>
      <w:r>
        <w:t>Inschrijving</w:t>
      </w:r>
      <w:r w:rsidRPr="003C19FE">
        <w:t xml:space="preserve"> relevante stukken.</w:t>
      </w:r>
    </w:p>
    <w:p w:rsidR="0006485C" w:rsidRPr="003C19FE" w:rsidRDefault="0006485C" w:rsidP="0006485C">
      <w:r w:rsidRPr="003C19FE">
        <w:t>Gedaan</w:t>
      </w:r>
      <w:r>
        <w:t xml:space="preserve"> op _________________________</w:t>
      </w:r>
      <w:r w:rsidRPr="003C19FE">
        <w:t xml:space="preserve"> (datum), te ___</w:t>
      </w:r>
      <w:r>
        <w:t>____________________________</w:t>
      </w:r>
      <w:r w:rsidRPr="003C19FE">
        <w:t>(plaats).</w:t>
      </w:r>
    </w:p>
    <w:p w:rsidR="0006485C" w:rsidRDefault="0006485C" w:rsidP="0006485C"/>
    <w:p w:rsidR="0006485C" w:rsidRDefault="0006485C" w:rsidP="0006485C"/>
    <w:p w:rsidR="0006485C" w:rsidRPr="003C19FE" w:rsidRDefault="0006485C" w:rsidP="0006485C">
      <w:r>
        <w:t>De Inschrijver</w:t>
      </w:r>
    </w:p>
    <w:p w:rsidR="0006485C" w:rsidRDefault="0006485C" w:rsidP="0006485C">
      <w:r w:rsidRPr="003C19FE">
        <w:t xml:space="preserve"> ___________________________________ (naam)</w:t>
      </w:r>
    </w:p>
    <w:p w:rsidR="0006485C" w:rsidRDefault="0006485C" w:rsidP="0006485C">
      <w:r w:rsidRPr="003C19FE">
        <w:t xml:space="preserve"> ___________________________________ (functie)</w:t>
      </w:r>
    </w:p>
    <w:p w:rsidR="0006485C" w:rsidRDefault="0006485C" w:rsidP="0006485C"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0B46D8" w:rsidRDefault="000B46D8"/>
    <w:sectPr w:rsidR="000B46D8" w:rsidSect="00177A29">
      <w:head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85C" w:rsidRDefault="0006485C" w:rsidP="0006485C">
      <w:pPr>
        <w:spacing w:line="240" w:lineRule="auto"/>
      </w:pPr>
      <w:r>
        <w:separator/>
      </w:r>
    </w:p>
  </w:endnote>
  <w:endnote w:type="continuationSeparator" w:id="0">
    <w:p w:rsidR="0006485C" w:rsidRDefault="0006485C" w:rsidP="00064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85C" w:rsidRDefault="0006485C" w:rsidP="0006485C">
      <w:pPr>
        <w:spacing w:line="240" w:lineRule="auto"/>
      </w:pPr>
      <w:r>
        <w:separator/>
      </w:r>
    </w:p>
  </w:footnote>
  <w:footnote w:type="continuationSeparator" w:id="0">
    <w:p w:rsidR="0006485C" w:rsidRDefault="0006485C" w:rsidP="000648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85C" w:rsidRDefault="0006485C">
    <w:pPr>
      <w:pStyle w:val="Koptekst"/>
    </w:pPr>
    <w:r>
      <w:t>AI 20</w:t>
    </w:r>
    <w:r w:rsidR="00901C49">
      <w:t>21</w:t>
    </w:r>
    <w:r>
      <w:t>-0</w:t>
    </w:r>
    <w:r w:rsidR="00901C49">
      <w:t>134</w:t>
    </w:r>
    <w:r>
      <w:t xml:space="preserve"> Trekproeven Bomen</w:t>
    </w:r>
    <w:r w:rsidR="00901C49">
      <w:t xml:space="preserve"> 2022-2025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9C49BB"/>
    <w:multiLevelType w:val="hybridMultilevel"/>
    <w:tmpl w:val="1ADCEE0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5C"/>
    <w:rsid w:val="0006485C"/>
    <w:rsid w:val="000B46D8"/>
    <w:rsid w:val="00177A29"/>
    <w:rsid w:val="002B5524"/>
    <w:rsid w:val="003B3222"/>
    <w:rsid w:val="00424DED"/>
    <w:rsid w:val="00482A4F"/>
    <w:rsid w:val="004A79C5"/>
    <w:rsid w:val="00527398"/>
    <w:rsid w:val="005E7288"/>
    <w:rsid w:val="00632123"/>
    <w:rsid w:val="008104C5"/>
    <w:rsid w:val="008402D9"/>
    <w:rsid w:val="00901C49"/>
    <w:rsid w:val="009175F9"/>
    <w:rsid w:val="009761CF"/>
    <w:rsid w:val="009B0D92"/>
    <w:rsid w:val="00A03098"/>
    <w:rsid w:val="00A3732E"/>
    <w:rsid w:val="00A53085"/>
    <w:rsid w:val="00BD0C39"/>
    <w:rsid w:val="00BF7D50"/>
    <w:rsid w:val="00CE3C2F"/>
    <w:rsid w:val="00EB1492"/>
    <w:rsid w:val="00F12D1C"/>
    <w:rsid w:val="00F12F0D"/>
    <w:rsid w:val="00FE2507"/>
    <w:rsid w:val="00FF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382F5"/>
  <w15:docId w15:val="{885FC962-4B1E-4648-8A67-BB8541E5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6485C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eastAsia="Times New Roman" w:cs="Arial"/>
      <w:b/>
      <w:bCs/>
      <w:sz w:val="42"/>
      <w:szCs w:val="32"/>
      <w:lang w:eastAsia="nl-NL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eastAsia="Times New Roman" w:cs="Arial"/>
      <w:b/>
      <w:bCs/>
      <w:iCs/>
      <w:sz w:val="26"/>
      <w:szCs w:val="28"/>
      <w:lang w:eastAsia="nl-NL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eastAsia="Times New Roman" w:cs="Arial"/>
      <w:b/>
      <w:bCs/>
      <w:sz w:val="22"/>
      <w:szCs w:val="26"/>
      <w:lang w:eastAsia="nl-NL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nl-NL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eastAsia="Times New Roman" w:hAnsi="Times New Roman"/>
      <w:sz w:val="24"/>
      <w:lang w:eastAsia="nl-NL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eastAsia="Times New Roman" w:hAnsi="Times New Roman"/>
      <w:i/>
      <w:iCs/>
      <w:sz w:val="24"/>
      <w:lang w:eastAsia="nl-NL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rFonts w:eastAsia="Times New Roman"/>
      <w:i/>
      <w:lang w:eastAsia="nl-NL"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rFonts w:eastAsia="Times New Roman"/>
      <w:b/>
      <w:lang w:eastAsia="nl-NL"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rFonts w:eastAsia="Times New Roman"/>
      <w:b/>
      <w:lang w:eastAsia="nl-NL"/>
    </w:rPr>
  </w:style>
  <w:style w:type="paragraph" w:customStyle="1" w:styleId="Tussenkopjeuitnodiging">
    <w:name w:val="Tussenkopje uitnodiging"/>
    <w:basedOn w:val="Standaard"/>
    <w:qFormat/>
    <w:rsid w:val="00FE2507"/>
    <w:rPr>
      <w:rFonts w:eastAsia="Times New Roman"/>
      <w:b/>
      <w:sz w:val="26"/>
      <w:lang w:eastAsia="nl-NL"/>
    </w:rPr>
  </w:style>
  <w:style w:type="paragraph" w:customStyle="1" w:styleId="Bijschriftkopjerapport">
    <w:name w:val="Bijschrift kopje rapport"/>
    <w:basedOn w:val="Standaard"/>
    <w:qFormat/>
    <w:rsid w:val="00FE2507"/>
    <w:rPr>
      <w:rFonts w:eastAsia="Times New Roman"/>
      <w:b/>
      <w:sz w:val="18"/>
      <w:lang w:eastAsia="nl-NL"/>
    </w:rPr>
  </w:style>
  <w:style w:type="paragraph" w:customStyle="1" w:styleId="Bijschriftrapport">
    <w:name w:val="Bijschrift rapport"/>
    <w:basedOn w:val="Standaard"/>
    <w:qFormat/>
    <w:rsid w:val="00FE2507"/>
    <w:rPr>
      <w:rFonts w:eastAsia="Times New Roman"/>
      <w:sz w:val="18"/>
      <w:lang w:eastAsia="nl-NL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rFonts w:eastAsia="Times New Roman"/>
      <w:b/>
      <w:sz w:val="18"/>
      <w:lang w:eastAsia="nl-NL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rFonts w:eastAsia="Times New Roman"/>
      <w:sz w:val="17"/>
      <w:lang w:eastAsia="nl-NL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rFonts w:eastAsia="Times New Roman"/>
      <w:i/>
      <w:lang w:eastAsia="nl-NL"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rFonts w:eastAsia="Times New Roman"/>
      <w:b/>
      <w:sz w:val="22"/>
      <w:lang w:eastAsia="nl-NL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  <w:rPr>
      <w:rFonts w:eastAsia="Times New Roman"/>
      <w:lang w:eastAsia="nl-NL"/>
    </w:r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  <w:rPr>
      <w:rFonts w:eastAsia="Times New Roman"/>
      <w:lang w:eastAsia="nl-NL"/>
    </w:r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  <w:rPr>
      <w:rFonts w:eastAsia="Times New Roman"/>
      <w:lang w:eastAsia="nl-NL"/>
    </w:r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rFonts w:eastAsia="Times New Roman"/>
      <w:b/>
      <w:sz w:val="22"/>
      <w:lang w:eastAsia="nl-NL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  <w:rPr>
      <w:rFonts w:eastAsia="Times New Roman"/>
      <w:lang w:eastAsia="nl-NL"/>
    </w:r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  <w:rPr>
      <w:rFonts w:eastAsia="Times New Roman"/>
      <w:lang w:eastAsia="nl-NL"/>
    </w:r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rFonts w:eastAsia="Times New Roman"/>
      <w:b/>
      <w:sz w:val="42"/>
      <w:lang w:eastAsia="nl-NL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rFonts w:eastAsia="Times New Roman"/>
      <w:sz w:val="17"/>
      <w:lang w:eastAsia="nl-NL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rFonts w:eastAsia="Times New Roman"/>
      <w:sz w:val="17"/>
      <w:lang w:eastAsia="nl-NL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rFonts w:eastAsia="Times New Roman"/>
      <w:b/>
      <w:sz w:val="18"/>
      <w:lang w:eastAsia="nl-NL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rFonts w:eastAsia="Times New Roman"/>
      <w:sz w:val="18"/>
      <w:lang w:eastAsia="nl-NL"/>
    </w:rPr>
  </w:style>
  <w:style w:type="paragraph" w:customStyle="1" w:styleId="TabeltekstmetBoldaccenten">
    <w:name w:val="Tabeltekst met Bold accenten"/>
    <w:basedOn w:val="Standaard"/>
    <w:qFormat/>
    <w:rsid w:val="00FE2507"/>
    <w:rPr>
      <w:rFonts w:eastAsia="Times New Roman"/>
      <w:b/>
      <w:sz w:val="18"/>
      <w:lang w:eastAsia="nl-NL"/>
    </w:rPr>
  </w:style>
  <w:style w:type="table" w:styleId="Tabelraster">
    <w:name w:val="Table Grid"/>
    <w:basedOn w:val="Standaardtabel"/>
    <w:rsid w:val="0006485C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06485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06485C"/>
    <w:rPr>
      <w:rFonts w:eastAsia="Calibri"/>
      <w:lang w:eastAsia="en-US"/>
    </w:rPr>
  </w:style>
  <w:style w:type="paragraph" w:styleId="Voettekst">
    <w:name w:val="footer"/>
    <w:basedOn w:val="Standaard"/>
    <w:link w:val="VoettekstChar"/>
    <w:rsid w:val="0006485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06485C"/>
    <w:rPr>
      <w:rFonts w:eastAsia="Calibri"/>
      <w:lang w:eastAsia="en-US"/>
    </w:rPr>
  </w:style>
  <w:style w:type="paragraph" w:styleId="Lijstalinea">
    <w:name w:val="List Paragraph"/>
    <w:basedOn w:val="Standaard"/>
    <w:uiPriority w:val="34"/>
    <w:rsid w:val="00901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Munneke, Guus</dc:creator>
  <cp:lastModifiedBy>Bemmel, Ton van</cp:lastModifiedBy>
  <cp:revision>6</cp:revision>
  <dcterms:created xsi:type="dcterms:W3CDTF">2018-08-29T11:36:00Z</dcterms:created>
  <dcterms:modified xsi:type="dcterms:W3CDTF">2021-08-23T13:37:00Z</dcterms:modified>
</cp:coreProperties>
</file>